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9652F1">
        <w:t>7</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bookmarkStart w:id="10" w:name="_GoBack"/>
      <w:bookmarkEnd w:id="10"/>
    </w:p>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A10D5"/>
    <w:rsid w:val="000B46D8"/>
    <w:rsid w:val="00177A29"/>
    <w:rsid w:val="002B5524"/>
    <w:rsid w:val="003B3222"/>
    <w:rsid w:val="00424DED"/>
    <w:rsid w:val="00482A4F"/>
    <w:rsid w:val="00527398"/>
    <w:rsid w:val="00632123"/>
    <w:rsid w:val="008104C5"/>
    <w:rsid w:val="008402D9"/>
    <w:rsid w:val="009175F9"/>
    <w:rsid w:val="009652F1"/>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A9D9C6-C74B-40E6-830C-B0E1ECF4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Munneke, Guus</cp:lastModifiedBy>
  <cp:revision>3</cp:revision>
  <cp:lastPrinted>2019-06-25T09:05:00Z</cp:lastPrinted>
  <dcterms:created xsi:type="dcterms:W3CDTF">2021-11-24T10:03:00Z</dcterms:created>
  <dcterms:modified xsi:type="dcterms:W3CDTF">2021-12-08T09:01:00Z</dcterms:modified>
</cp:coreProperties>
</file>